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5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Estrich </w:t>
            </w:r>
          </w:p>
          <w:p>
            <w:pPr>
              <w:spacing w:before="0" w:after="0"/>
            </w:pPr>
            <w:r>
              <w:t>DG </w:t>
            </w:r>
          </w:p>
          <w:p>
            <w:pPr>
              <w:spacing w:before="0" w:after="0"/>
            </w:pPr>
            <w:r>
              <w:t>Unterdach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Unterdach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142620958" name="e7ce0c90-16a9-11f0-993c-4790c4a3f79f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99723983" name="e7ce0c90-16a9-11f0-993c-4790c4a3f79f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31856666" name="f24975b0-16a9-11f0-a287-8503fa158b67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07855627" name="f24975b0-16a9-11f0-a287-8503fa158b67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WC </w:t>
            </w:r>
          </w:p>
          <w:p>
            <w:pPr>
              <w:spacing w:before="0" w:after="0"/>
            </w:pPr>
            <w:r>
              <w:t>EG </w:t>
            </w:r>
          </w:p>
          <w:p>
            <w:pPr>
              <w:spacing w:before="0" w:after="0"/>
            </w:pPr>
            <w:r>
              <w:t>Fallrohr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VM-9</w:t>
            </w:r>
          </w:p>
          <w:p>
            <w:pPr>
              <w:spacing w:before="0" w:after="0"/>
            </w:pPr>
            <w:r>
              <w:t>Faserzementrohr</w:t>
            </w:r>
          </w:p>
          <w:p>
            <w:pPr>
              <w:spacing w:before="0" w:after="0"/>
            </w:pPr>
            <w:r>
              <w:t>Wand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927214218" name="b0f9c720-16b0-11f0-8420-eb362d7b2164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16428909" name="b0f9c720-16b0-11f0-8420-eb362d7b2164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364048598" name="b4862230-16b0-11f0-bc10-8773eb1f39fa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1034334" name="b4862230-16b0-11f0-bc10-8773eb1f39fa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Heizraum</w:t>
            </w:r>
          </w:p>
          <w:p>
            <w:pPr>
              <w:spacing w:before="0" w:after="0"/>
            </w:pPr>
            <w:r>
              <w:t>UG </w:t>
            </w:r>
          </w:p>
          <w:p>
            <w:pPr>
              <w:spacing w:before="0" w:after="0"/>
            </w:pPr>
            <w:r>
              <w:t>Heizung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VM-28</w:t>
            </w:r>
          </w:p>
          <w:p>
            <w:pPr>
              <w:spacing w:before="0" w:after="0"/>
            </w:pPr>
            <w:r>
              <w:t>Flachdichtung</w:t>
            </w:r>
          </w:p>
          <w:p>
            <w:pPr>
              <w:spacing w:before="0" w:after="0"/>
            </w:pPr>
            <w:r>
              <w:t>Wand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425537260" name="ee273ae0-16b7-11f0-923d-8bcfb2362341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77788136" name="ee273ae0-16b7-11f0-923d-8bcfb2362341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808386894" name="f6960b20-16b7-11f0-b551-6be11d6a6e90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65802378" name="f6960b20-16b7-11f0-b551-6be11d6a6e90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Keller </w:t>
            </w:r>
          </w:p>
          <w:p>
            <w:pPr>
              <w:spacing w:before="0" w:after="0"/>
            </w:pPr>
            <w:r>
              <w:t>UG </w:t>
            </w:r>
          </w:p>
          <w:p>
            <w:pPr>
              <w:spacing w:before="0" w:after="0"/>
            </w:pPr>
            <w:r>
              <w:t>Türblätter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VM-30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Türblatt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25819365" name="2b253e60-16b8-11f0-b669-159343a4ec21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9955843" name="2b253e60-16b8-11f0-b669-159343a4ec21.jp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755054791" name="3446e3e0-16b8-11f0-9084-c9e0e5372780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09100844" name="3446e3e0-16b8-11f0-9084-c9e0e5372780.jp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VB-5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Keller </w:t>
            </w:r>
          </w:p>
          <w:p>
            <w:pPr>
              <w:spacing w:before="0" w:after="0"/>
            </w:pPr>
            <w:r>
              <w:t>UG </w:t>
            </w:r>
          </w:p>
          <w:p>
            <w:pPr>
              <w:spacing w:before="0" w:after="0"/>
            </w:pPr>
            <w:r>
              <w:t>Fensterkitt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VM-33</w:t>
            </w:r>
          </w:p>
          <w:p>
            <w:pPr>
              <w:spacing w:before="0" w:after="0"/>
            </w:pPr>
            <w:r>
              <w:t>Febsterkitt </w:t>
            </w:r>
          </w:p>
          <w:p>
            <w:pPr>
              <w:spacing w:before="0" w:after="0"/>
            </w:pPr>
            <w:r>
              <w:t>Fensterflügel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741706818" name="bec3f700-16b9-11f0-808e-efe6efd0c701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9311174" name="bec3f700-16b9-11f0-808e-efe6efd0c701.jpg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764325031" name="c16b2230-16b9-11f0-ab61-c396503c3843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25022834" name="c16b2230-16b9-11f0-ab61-c396503c3843.jpg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VB-6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Tankraum </w:t>
            </w:r>
          </w:p>
          <w:p>
            <w:pPr>
              <w:spacing w:before="0" w:after="0"/>
            </w:pPr>
            <w:r>
              <w:t>UG </w:t>
            </w:r>
          </w:p>
          <w:p>
            <w:pPr>
              <w:spacing w:before="0" w:after="0"/>
            </w:pPr>
            <w:r>
              <w:t>Tank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VM-35</w:t>
            </w:r>
          </w:p>
          <w:p>
            <w:pPr>
              <w:spacing w:before="0" w:after="0"/>
            </w:pPr>
            <w:r>
              <w:t>Flachdichtung</w:t>
            </w:r>
          </w:p>
          <w:p>
            <w:pPr>
              <w:spacing w:before="0" w:after="0"/>
            </w:pPr>
            <w:r>
              <w:t>Öltank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475404135" name="1dade870-16ba-11f0-9e3b-05e1217f4976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07471877" name="1dade870-16ba-11f0-9e3b-05e1217f4976.jpg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800834352" name="2140fa40-16ba-11f0-9bd1-55731cb1ee82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72942520" name="2140fa40-16ba-11f0-9bd1-55731cb1ee82.jpg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6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Turmstrasse 23, 8400 Winterthur</w:t>
          </w:r>
        </w:p>
        <w:p>
          <w:pPr>
            <w:spacing w:before="0" w:after="0"/>
          </w:pPr>
          <w:r>
            <w:t>235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media/document_image_rId14.jpeg" Type="http://schemas.openxmlformats.org/officeDocument/2006/relationships/image" Id="rId14"/>
    <Relationship Target="media/document_image_rId15.jpeg" Type="http://schemas.openxmlformats.org/officeDocument/2006/relationships/image" Id="rId15"/>
    <Relationship Target="footer.xml" Type="http://schemas.openxmlformats.org/officeDocument/2006/relationships/footer" Id="rId16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